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 OG rechts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6902931" name="01a0436f-072c-7957-94ee-85e9c4590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72659" name="01a0436f-072c-7957-94ee-85e9c45900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2. OG- 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946087" name="01a04381-69fb-75bd-832e-4d353532f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342752" name="01a04381-69fb-75bd-832e-4d353532fb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5724369" name="01a043b0-3203-7378-be51-08035b10e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154354" name="01a043b0-3203-7378-be51-08035b10e98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059250" name="01a043c4-9903-7b9e-9a94-cb38f6588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069908" name="01a043c4-9903-7b9e-9a94-cb38f6588b8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59761" name="01a0433f-1393-71fd-96e1-11d648e617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67164" name="01a0433f-1393-71fd-96e1-11d648e617e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109080" name="01a0434b-1937-773a-8d42-68a8dda486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13768" name="01a0434b-1937-773a-8d42-68a8dda486e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255571" name="01a0434d-a0b1-70b2-b37d-262c0980cd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783867" name="01a0434d-a0b1-70b2-b37d-262c0980cd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Damen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106220" name="01a04359-3103-7c6e-a9cf-f507227bab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69421" name="01a04359-3103-7c6e-a9cf-f507227bab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bei 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009824" name="01a0436a-e2af-711f-9098-68805ade3e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889661" name="01a0436a-e2af-711f-9098-68805ade3ec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/ WC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7535360" name="01a043ad-e9d4-7d5f-8b55-0ba9f30d6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175462" name="01a043ad-e9d4-7d5f-8b55-0ba9f30d670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8178171" name="01a043dd-cd6c-79a1-8161-4af3cf6cd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879419" name="01a043dd-cd6c-79a1-8161-4af3cf6cd6d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0006504" name="01a043b2-6eb3-7232-92db-cf9ad002a6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95591" name="01a043b2-6eb3-7232-92db-cf9ad002a64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333430" name="01a043de-bd5b-797c-a9cc-f72d65fdd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24710" name="01a043de-bd5b-797c-a9cc-f72d65fdd06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522136" name="01a0433f-fabb-7949-b467-90414a401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951465" name="01a0433f-fabb-7949-b467-90414a40163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905376" name="01a0434b-c7a5-7c75-9a5a-d15d22ea3c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62800" name="01a0434b-c7a5-7c75-9a5a-d15d22ea3c1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947495" name="01a04347-5281-7477-aee6-8e7525c55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50599" name="01a04347-5281-7477-aee6-8e7525c5598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242972" name="01a0434e-1850-7683-a575-5f65980937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492564" name="01a0434e-1850-7683-a575-5f659809379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Damen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306484" name="01a04359-b4c0-7e10-a848-ed8f910bd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784696" name="01a04359-b4c0-7e10-a848-ed8f910bd91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bei 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57133" name="01a0436b-8c1b-76ae-9fb8-7bf213b4b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898532" name="01a0436b-8c1b-76ae-9fb8-7bf213b4b62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722983" name="01a043a4-66b2-7ebb-81df-0bfa3e0af8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96649" name="01a043a4-66b2-7ebb-81df-0bfa3e0af83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5913069" name="01a043b8-c98b-79e4-8a3d-ca8ed861a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644653" name="01a043b8-c98b-79e4-8a3d-ca8ed861a76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5588625" name="01a043c8-1b8d-74bf-a82a-6862c6d4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032566" name="01a043c8-1b8d-74bf-a82a-6862c6d4f22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1997309" name="01a043cc-65da-7781-8983-ca9e17679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277097" name="01a043cc-65da-7781-8983-ca9e17679b8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327533" name="01a043df-641f-7c89-87c4-fd20da857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480229" name="01a043df-641f-7c89-87c4-fd20da857b6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158294" name="01a04447-8140-7aef-b540-eaa41cb022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20320" name="01a04447-8140-7aef-b540-eaa41cb0220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660104" name="01a04333-1740-7d62-b49d-6bf604ece9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26912" name="01a04333-1740-7d62-b49d-6bf604ece99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6727455" name="01a04333-49f6-7973-9fdc-5666de945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492572" name="01a04333-49f6-7973-9fdc-5666de945a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362556" name="01a0435b-c53d-7cb6-b298-ab1ac1e76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072237" name="01a0435b-c53d-7cb6-b298-ab1ac1e7611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151960" name="01a04362-d322-7a3b-bca4-ccec5f6ad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231816" name="01a04362-d322-7a3b-bca4-ccec5f6adfb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2. OG- 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903192" name="01a0437c-6dea-7fca-bb3a-45328b18b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41227" name="01a0437c-6dea-7fca-bb3a-45328b18b2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7476306" name="01a04340-dad8-726c-b637-fa94caf56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944707" name="01a04340-dad8-726c-b637-fa94caf5640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877724" name="01a04341-f23f-7dbf-8c8b-d7aa11e946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558187" name="01a04341-f23f-7dbf-8c8b-d7aa11e9464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602817" name="01a0435a-e7d2-75c3-826f-7ef43d2d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526567" name="01a0435a-e7d2-75c3-826f-7ef43d2df87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063391" name="01a04363-a3fb-7bec-bd59-a5b025b4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304649" name="01a04363-a3fb-7bec-bd59-a5b025b4d33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7289194" name="01a0436d-b2ba-768d-af18-eaa7113f29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091825" name="01a0436d-b2ba-768d-af18-eaa7113f290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Nr. 4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086227" name="01a04370-5964-767e-8eeb-03bc6db3a6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895205" name="01a04370-5964-767e-8eeb-03bc6db3a6c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2. OG-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523702" name="01a0437e-bf9d-774d-bbc9-cca817939b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650988" name="01a0437e-bf9d-774d-bbc9-cca817939b1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221217" name="01a04386-dc78-738a-84c7-12ad2b4add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002786" name="01a04386-dc78-738a-84c7-12ad2b4add6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771177" name="01a0438c-f21a-7c29-bc15-39426ffe8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846207" name="01a0438c-f21a-7c29-bc15-39426ffe8eb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Nr. 1 </w:t>
            </w:r>
          </w:p>
          <w:p>
            <w:pPr>
              <w:spacing w:before="0" w:after="0" w:line="240" w:lineRule="auto"/>
            </w:pPr>
            <w:r>
              <w:t>2.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8653486" name="01a0438e-b41a-7a55-b0ce-cb73750e4c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808251" name="01a0438e-b41a-7a55-b0ce-cb73750e4c9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0455916" name="01a043af-6b5e-7e57-bfdb-8257e77a2a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743759" name="01a043af-6b5e-7e57-bfdb-8257e77a2aa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9409727" name="01a043bf-49cd-7eee-b06e-68fb5d8555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030653" name="01a043bf-49cd-7eee-b06e-68fb5d85554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142470" name="01a043c3-1183-78fb-8907-788b95202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232338" name="01a043c3-1183-78fb-8907-788b95202b6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Eingang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1131449" name="01a043f6-7eee-7847-acaa-0642d7297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276069" name="01a043f6-7eee-7847-acaa-0642d7297d2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Eingang Seite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6975721" name="01a043f8-0fea-79dc-a833-e066b270e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39378" name="01a043f8-0fea-79dc-a833-e066b270ede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2. OG rechts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2497409" name="01a043a6-dcdc-7fe3-936c-22d2438a2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23286" name="01a043a6-dcdc-7fe3-936c-22d2438a2ce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4988073" name="01a043a6-a80e-7576-b2de-bbf915a13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011545" name="01a043a6-a80e-7576-b2de-bbf915a1381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Holzzement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9331266" name="01a043bd-f4d6-74a8-a78d-5bf4945ab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836342" name="01a043bd-f4d6-74a8-a78d-5bf4945aba8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Mühlemattstrasse 50, 5000 Aarau</w:t>
          </w:r>
        </w:p>
        <w:p>
          <w:pPr>
            <w:spacing w:before="0" w:after="0"/>
          </w:pPr>
          <w:r>
            <w:t>DN 1162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